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A6C42" w:rsidRDefault="00000000" w:rsidP="00182549">
      <w:pPr>
        <w:pStyle w:val="Ttulo1"/>
        <w:jc w:val="center"/>
      </w:pPr>
      <w:r>
        <w:t>LEGAL AND OPERATIONAL CHECKLIST</w:t>
      </w:r>
    </w:p>
    <w:p w:rsidR="008A6C42" w:rsidRDefault="00000000" w:rsidP="00182549">
      <w:pPr>
        <w:jc w:val="center"/>
      </w:pPr>
      <w:r>
        <w:t xml:space="preserve">Implementation of a </w:t>
      </w:r>
      <w:r w:rsidR="00182549">
        <w:t>Neosolvex</w:t>
      </w:r>
      <w:r w:rsidR="00182549">
        <w:t xml:space="preserve"> </w:t>
      </w:r>
      <w:r>
        <w:t>Time Tracking System</w:t>
      </w:r>
      <w:r>
        <w:br/>
      </w:r>
    </w:p>
    <w:p w:rsidR="008A6C42" w:rsidRDefault="00000000">
      <w:r>
        <w:t>Company: _______________________________</w:t>
      </w:r>
      <w:r>
        <w:br/>
      </w:r>
    </w:p>
    <w:p w:rsidR="008A6C42" w:rsidRDefault="00000000">
      <w:pPr>
        <w:pStyle w:val="Ttulo2"/>
      </w:pPr>
      <w:r>
        <w:t>DOCUMENTATION</w:t>
      </w:r>
    </w:p>
    <w:p w:rsidR="008A6C42" w:rsidRDefault="00000000">
      <w:r>
        <w:t>□ Signed contractual annex</w:t>
      </w:r>
    </w:p>
    <w:p w:rsidR="008A6C42" w:rsidRDefault="00000000">
      <w:r>
        <w:t>□ Copy delivered to the employee</w:t>
      </w:r>
    </w:p>
    <w:p w:rsidR="008A6C42" w:rsidRDefault="00000000">
      <w:r>
        <w:t>□ Copy filed in the employee’s personnel record</w:t>
      </w:r>
      <w:r>
        <w:br/>
      </w:r>
    </w:p>
    <w:p w:rsidR="008A6C42" w:rsidRDefault="00000000">
      <w:pPr>
        <w:pStyle w:val="Ttulo2"/>
      </w:pPr>
      <w:r>
        <w:t>SYSTEM</w:t>
      </w:r>
    </w:p>
    <w:p w:rsidR="008A6C42" w:rsidRDefault="00000000">
      <w:r>
        <w:t>□ Recording of actual working hours without rounding</w:t>
      </w:r>
    </w:p>
    <w:p w:rsidR="008A6C42" w:rsidRDefault="00000000">
      <w:r>
        <w:t>□ Employee access to their own records</w:t>
      </w:r>
    </w:p>
    <w:p w:rsidR="008A6C42" w:rsidRDefault="00000000">
      <w:r>
        <w:t>□ Minimum data retention period of 4 years</w:t>
      </w:r>
      <w:r>
        <w:br/>
      </w:r>
    </w:p>
    <w:p w:rsidR="008A6C42" w:rsidRDefault="00000000">
      <w:pPr>
        <w:pStyle w:val="Ttulo2"/>
      </w:pPr>
      <w:r>
        <w:t>ORGANIZATION</w:t>
      </w:r>
    </w:p>
    <w:p w:rsidR="008A6C42" w:rsidRDefault="00000000">
      <w:r>
        <w:t>□ Reference working schedule defined</w:t>
      </w:r>
    </w:p>
    <w:p w:rsidR="008A6C42" w:rsidRDefault="00000000">
      <w:r>
        <w:t>□ Calculation period established</w:t>
      </w:r>
    </w:p>
    <w:p w:rsidR="008A6C42" w:rsidRDefault="00000000">
      <w:r>
        <w:t>□ Daily limits configured</w:t>
      </w:r>
      <w:r>
        <w:br/>
      </w:r>
    </w:p>
    <w:p w:rsidR="008A6C42" w:rsidRDefault="00000000">
      <w:pPr>
        <w:pStyle w:val="Ttulo2"/>
      </w:pPr>
      <w:r>
        <w:t>INSPECTION</w:t>
      </w:r>
    </w:p>
    <w:p w:rsidR="008A6C42" w:rsidRDefault="00000000">
      <w:r>
        <w:t>□ Documentation available</w:t>
      </w:r>
    </w:p>
    <w:p w:rsidR="008A6C42" w:rsidRDefault="00000000">
      <w:r>
        <w:t>□ Exportable records</w:t>
      </w:r>
    </w:p>
    <w:p w:rsidR="008A6C42" w:rsidRDefault="00000000">
      <w:r>
        <w:t>□ System explained to the workforce</w:t>
      </w:r>
    </w:p>
    <w:sectPr w:rsidR="008A6C4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06061225">
    <w:abstractNumId w:val="8"/>
  </w:num>
  <w:num w:numId="2" w16cid:durableId="690499498">
    <w:abstractNumId w:val="6"/>
  </w:num>
  <w:num w:numId="3" w16cid:durableId="900988965">
    <w:abstractNumId w:val="5"/>
  </w:num>
  <w:num w:numId="4" w16cid:durableId="481043559">
    <w:abstractNumId w:val="4"/>
  </w:num>
  <w:num w:numId="5" w16cid:durableId="760683690">
    <w:abstractNumId w:val="7"/>
  </w:num>
  <w:num w:numId="6" w16cid:durableId="1583949391">
    <w:abstractNumId w:val="3"/>
  </w:num>
  <w:num w:numId="7" w16cid:durableId="728573378">
    <w:abstractNumId w:val="2"/>
  </w:num>
  <w:num w:numId="8" w16cid:durableId="1859080600">
    <w:abstractNumId w:val="1"/>
  </w:num>
  <w:num w:numId="9" w16cid:durableId="351149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82549"/>
    <w:rsid w:val="0029639D"/>
    <w:rsid w:val="00326F90"/>
    <w:rsid w:val="008A6C42"/>
    <w:rsid w:val="00A07A8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9F56D7"/>
  <w14:defaultImageDpi w14:val="300"/>
  <w15:docId w15:val="{775C89C0-262E-4EC3-9596-B6429E3FC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Carlos A</cp:lastModifiedBy>
  <cp:revision>2</cp:revision>
  <dcterms:created xsi:type="dcterms:W3CDTF">2013-12-23T23:15:00Z</dcterms:created>
  <dcterms:modified xsi:type="dcterms:W3CDTF">2026-01-07T09:39:00Z</dcterms:modified>
  <cp:category/>
</cp:coreProperties>
</file>