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5D15" w:rsidRPr="004A2A4C" w:rsidRDefault="00000000" w:rsidP="00965EF6">
      <w:pPr>
        <w:pStyle w:val="Ttulo1"/>
        <w:jc w:val="center"/>
        <w:rPr>
          <w:lang w:val="pt-PT"/>
        </w:rPr>
      </w:pPr>
      <w:r w:rsidRPr="004A2A4C">
        <w:rPr>
          <w:lang w:val="pt-PT"/>
        </w:rPr>
        <w:t>ANEXO AO CONTRATO DE TRABALLO</w:t>
      </w:r>
    </w:p>
    <w:p w:rsidR="00D65D15" w:rsidRPr="004A2A4C" w:rsidRDefault="00000000" w:rsidP="00965EF6">
      <w:pPr>
        <w:jc w:val="center"/>
        <w:rPr>
          <w:lang w:val="pt-PT"/>
        </w:rPr>
      </w:pPr>
      <w:proofErr w:type="spellStart"/>
      <w:r w:rsidRPr="004A2A4C">
        <w:rPr>
          <w:lang w:val="pt-PT"/>
        </w:rPr>
        <w:t>Distribución</w:t>
      </w:r>
      <w:proofErr w:type="spellEnd"/>
      <w:r w:rsidRPr="004A2A4C">
        <w:rPr>
          <w:lang w:val="pt-PT"/>
        </w:rPr>
        <w:t xml:space="preserve"> irregular da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, bolsa de horas e </w:t>
      </w:r>
      <w:proofErr w:type="spellStart"/>
      <w:r w:rsidRPr="004A2A4C">
        <w:rPr>
          <w:lang w:val="pt-PT"/>
        </w:rPr>
        <w:t>rexistro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horario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dixital</w:t>
      </w:r>
      <w:proofErr w:type="spellEnd"/>
      <w:r w:rsidRPr="004A2A4C">
        <w:rPr>
          <w:lang w:val="pt-PT"/>
        </w:rPr>
        <w:br/>
      </w:r>
    </w:p>
    <w:p w:rsidR="00D65D15" w:rsidRPr="004A2A4C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>Empresa: ________________________________________________</w:t>
      </w:r>
    </w:p>
    <w:p w:rsidR="00D65D15" w:rsidRPr="004A2A4C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>CIF: ____________________________________________________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 xml:space="preserve">Centro de </w:t>
      </w:r>
      <w:proofErr w:type="spellStart"/>
      <w:r w:rsidRPr="004A2A4C">
        <w:rPr>
          <w:lang w:val="pt-PT"/>
        </w:rPr>
        <w:t>traballo</w:t>
      </w:r>
      <w:proofErr w:type="spellEnd"/>
      <w:r w:rsidRPr="004A2A4C">
        <w:rPr>
          <w:lang w:val="pt-PT"/>
        </w:rPr>
        <w:t>: _____________________________________</w:t>
      </w:r>
    </w:p>
    <w:p w:rsidR="00D65D15" w:rsidRPr="004A2A4C" w:rsidRDefault="00D65D15" w:rsidP="00965EF6">
      <w:pPr>
        <w:jc w:val="both"/>
        <w:rPr>
          <w:lang w:val="pt-PT"/>
        </w:rPr>
      </w:pP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 xml:space="preserve">A </w:t>
      </w:r>
      <w:proofErr w:type="spellStart"/>
      <w:r w:rsidRPr="004A2A4C">
        <w:rPr>
          <w:lang w:val="pt-PT"/>
        </w:rPr>
        <w:t>persoa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traballadora</w:t>
      </w:r>
      <w:proofErr w:type="spellEnd"/>
      <w:r w:rsidRPr="004A2A4C">
        <w:rPr>
          <w:lang w:val="pt-PT"/>
        </w:rPr>
        <w:t xml:space="preserve"> manterá 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pactada</w:t>
      </w:r>
      <w:proofErr w:type="spellEnd"/>
      <w:r w:rsidRPr="004A2A4C">
        <w:rPr>
          <w:lang w:val="pt-PT"/>
        </w:rPr>
        <w:t xml:space="preserve"> no seu contrato de </w:t>
      </w:r>
      <w:proofErr w:type="spellStart"/>
      <w:r w:rsidRPr="004A2A4C">
        <w:rPr>
          <w:lang w:val="pt-PT"/>
        </w:rPr>
        <w:t>traballo</w:t>
      </w:r>
      <w:proofErr w:type="spellEnd"/>
      <w:r w:rsidRPr="004A2A4C">
        <w:rPr>
          <w:lang w:val="pt-PT"/>
        </w:rPr>
        <w:t xml:space="preserve">, equivalente á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legal e/ou convencional </w:t>
      </w:r>
      <w:proofErr w:type="spellStart"/>
      <w:r w:rsidRPr="004A2A4C">
        <w:rPr>
          <w:lang w:val="pt-PT"/>
        </w:rPr>
        <w:t>aplicable</w:t>
      </w:r>
      <w:proofErr w:type="spellEnd"/>
      <w:r w:rsidRPr="004A2A4C">
        <w:rPr>
          <w:lang w:val="pt-PT"/>
        </w:rPr>
        <w:t xml:space="preserve">, </w:t>
      </w:r>
      <w:proofErr w:type="spellStart"/>
      <w:r w:rsidRPr="004A2A4C">
        <w:rPr>
          <w:lang w:val="pt-PT"/>
        </w:rPr>
        <w:t>en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cómputo</w:t>
      </w:r>
      <w:proofErr w:type="spellEnd"/>
      <w:r w:rsidRPr="004A2A4C">
        <w:rPr>
          <w:lang w:val="pt-PT"/>
        </w:rPr>
        <w:t xml:space="preserve"> semanal ou anual.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 xml:space="preserve">Dada a natureza da </w:t>
      </w:r>
      <w:proofErr w:type="spellStart"/>
      <w:r w:rsidRPr="004A2A4C">
        <w:rPr>
          <w:lang w:val="pt-PT"/>
        </w:rPr>
        <w:t>actividade</w:t>
      </w:r>
      <w:proofErr w:type="spellEnd"/>
      <w:r w:rsidRPr="004A2A4C">
        <w:rPr>
          <w:lang w:val="pt-PT"/>
        </w:rPr>
        <w:t xml:space="preserve"> produtiva da empresa, </w:t>
      </w:r>
      <w:proofErr w:type="spellStart"/>
      <w:r w:rsidRPr="004A2A4C">
        <w:rPr>
          <w:lang w:val="pt-PT"/>
        </w:rPr>
        <w:t>suxeita</w:t>
      </w:r>
      <w:proofErr w:type="spellEnd"/>
      <w:r w:rsidRPr="004A2A4C">
        <w:rPr>
          <w:lang w:val="pt-PT"/>
        </w:rPr>
        <w:t xml:space="preserve"> a </w:t>
      </w:r>
      <w:proofErr w:type="spellStart"/>
      <w:r w:rsidRPr="004A2A4C">
        <w:rPr>
          <w:lang w:val="pt-PT"/>
        </w:rPr>
        <w:t>necesidades</w:t>
      </w:r>
      <w:proofErr w:type="spellEnd"/>
      <w:r w:rsidRPr="004A2A4C">
        <w:rPr>
          <w:lang w:val="pt-PT"/>
        </w:rPr>
        <w:t xml:space="preserve"> organizativas e produtivas </w:t>
      </w:r>
      <w:proofErr w:type="spellStart"/>
      <w:r w:rsidRPr="004A2A4C">
        <w:rPr>
          <w:lang w:val="pt-PT"/>
        </w:rPr>
        <w:t>variables</w:t>
      </w:r>
      <w:proofErr w:type="spellEnd"/>
      <w:r w:rsidRPr="004A2A4C">
        <w:rPr>
          <w:lang w:val="pt-PT"/>
        </w:rPr>
        <w:t xml:space="preserve">, as partes </w:t>
      </w:r>
      <w:proofErr w:type="spellStart"/>
      <w:r w:rsidRPr="004A2A4C">
        <w:rPr>
          <w:lang w:val="pt-PT"/>
        </w:rPr>
        <w:t>acordan</w:t>
      </w:r>
      <w:proofErr w:type="spellEnd"/>
      <w:r w:rsidRPr="004A2A4C">
        <w:rPr>
          <w:lang w:val="pt-PT"/>
        </w:rPr>
        <w:t xml:space="preserve"> a </w:t>
      </w:r>
      <w:proofErr w:type="spellStart"/>
      <w:r w:rsidRPr="004A2A4C">
        <w:rPr>
          <w:lang w:val="pt-PT"/>
        </w:rPr>
        <w:t>implantación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dun</w:t>
      </w:r>
      <w:proofErr w:type="spellEnd"/>
      <w:r w:rsidRPr="004A2A4C">
        <w:rPr>
          <w:lang w:val="pt-PT"/>
        </w:rPr>
        <w:t xml:space="preserve"> sistema de </w:t>
      </w:r>
      <w:proofErr w:type="spellStart"/>
      <w:r w:rsidRPr="004A2A4C">
        <w:rPr>
          <w:lang w:val="pt-PT"/>
        </w:rPr>
        <w:t>distribución</w:t>
      </w:r>
      <w:proofErr w:type="spellEnd"/>
      <w:r w:rsidRPr="004A2A4C">
        <w:rPr>
          <w:lang w:val="pt-PT"/>
        </w:rPr>
        <w:t xml:space="preserve"> irregular da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, conforme ao disposto no artigo 34 do Estatuto dos </w:t>
      </w:r>
      <w:proofErr w:type="spellStart"/>
      <w:r w:rsidRPr="004A2A4C">
        <w:rPr>
          <w:lang w:val="pt-PT"/>
        </w:rPr>
        <w:t>Traballadores</w:t>
      </w:r>
      <w:proofErr w:type="spellEnd"/>
      <w:r w:rsidRPr="004A2A4C">
        <w:rPr>
          <w:lang w:val="pt-PT"/>
        </w:rPr>
        <w:t>.</w:t>
      </w:r>
    </w:p>
    <w:p w:rsidR="00965EF6" w:rsidRDefault="00000000" w:rsidP="00965EF6">
      <w:pPr>
        <w:jc w:val="both"/>
        <w:rPr>
          <w:lang w:val="pt-PT"/>
        </w:rPr>
      </w:pPr>
      <w:proofErr w:type="spellStart"/>
      <w:r w:rsidRPr="004A2A4C">
        <w:rPr>
          <w:lang w:val="pt-PT"/>
        </w:rPr>
        <w:t>En</w:t>
      </w:r>
      <w:proofErr w:type="spellEnd"/>
      <w:r w:rsidRPr="004A2A4C">
        <w:rPr>
          <w:lang w:val="pt-PT"/>
        </w:rPr>
        <w:t xml:space="preserve"> virtude deste sistema, a </w:t>
      </w:r>
      <w:proofErr w:type="spellStart"/>
      <w:r w:rsidRPr="004A2A4C">
        <w:rPr>
          <w:lang w:val="pt-PT"/>
        </w:rPr>
        <w:t>duración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diaria</w:t>
      </w:r>
      <w:proofErr w:type="spellEnd"/>
      <w:r w:rsidRPr="004A2A4C">
        <w:rPr>
          <w:lang w:val="pt-PT"/>
        </w:rPr>
        <w:t xml:space="preserve"> da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poderá variar </w:t>
      </w:r>
      <w:proofErr w:type="spellStart"/>
      <w:r w:rsidRPr="004A2A4C">
        <w:rPr>
          <w:lang w:val="pt-PT"/>
        </w:rPr>
        <w:t>en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función</w:t>
      </w:r>
      <w:proofErr w:type="spellEnd"/>
      <w:r w:rsidRPr="004A2A4C">
        <w:rPr>
          <w:lang w:val="pt-PT"/>
        </w:rPr>
        <w:t xml:space="preserve"> das </w:t>
      </w:r>
      <w:proofErr w:type="spellStart"/>
      <w:r w:rsidRPr="004A2A4C">
        <w:rPr>
          <w:lang w:val="pt-PT"/>
        </w:rPr>
        <w:t>necesidades</w:t>
      </w:r>
      <w:proofErr w:type="spellEnd"/>
      <w:r w:rsidRPr="004A2A4C">
        <w:rPr>
          <w:lang w:val="pt-PT"/>
        </w:rPr>
        <w:t xml:space="preserve"> do </w:t>
      </w:r>
      <w:proofErr w:type="spellStart"/>
      <w:r w:rsidRPr="004A2A4C">
        <w:rPr>
          <w:lang w:val="pt-PT"/>
        </w:rPr>
        <w:t>traballo</w:t>
      </w:r>
      <w:proofErr w:type="spellEnd"/>
      <w:r w:rsidRPr="004A2A4C">
        <w:rPr>
          <w:lang w:val="pt-PT"/>
        </w:rPr>
        <w:t xml:space="preserve">, </w:t>
      </w:r>
      <w:proofErr w:type="spellStart"/>
      <w:r w:rsidRPr="004A2A4C">
        <w:rPr>
          <w:lang w:val="pt-PT"/>
        </w:rPr>
        <w:t>respectando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en</w:t>
      </w:r>
      <w:proofErr w:type="spellEnd"/>
      <w:r w:rsidRPr="004A2A4C">
        <w:rPr>
          <w:lang w:val="pt-PT"/>
        </w:rPr>
        <w:t xml:space="preserve"> todo caso os </w:t>
      </w:r>
      <w:proofErr w:type="spellStart"/>
      <w:r w:rsidRPr="004A2A4C">
        <w:rPr>
          <w:lang w:val="pt-PT"/>
        </w:rPr>
        <w:t>límites</w:t>
      </w:r>
      <w:proofErr w:type="spellEnd"/>
      <w:r w:rsidRPr="004A2A4C">
        <w:rPr>
          <w:lang w:val="pt-PT"/>
        </w:rPr>
        <w:t xml:space="preserve"> legais de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máxima </w:t>
      </w:r>
      <w:proofErr w:type="spellStart"/>
      <w:r w:rsidRPr="004A2A4C">
        <w:rPr>
          <w:lang w:val="pt-PT"/>
        </w:rPr>
        <w:t>diaria</w:t>
      </w:r>
      <w:proofErr w:type="spellEnd"/>
      <w:r w:rsidRPr="004A2A4C">
        <w:rPr>
          <w:lang w:val="pt-PT"/>
        </w:rPr>
        <w:t xml:space="preserve">, os descansos mínimos entre </w:t>
      </w:r>
      <w:proofErr w:type="spellStart"/>
      <w:r w:rsidRPr="004A2A4C">
        <w:rPr>
          <w:lang w:val="pt-PT"/>
        </w:rPr>
        <w:t>xornadas</w:t>
      </w:r>
      <w:proofErr w:type="spellEnd"/>
      <w:r w:rsidRPr="004A2A4C">
        <w:rPr>
          <w:lang w:val="pt-PT"/>
        </w:rPr>
        <w:t xml:space="preserve"> e os descansos semanais.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>As v</w:t>
      </w:r>
      <w:proofErr w:type="spellStart"/>
      <w:r w:rsidRPr="004A2A4C">
        <w:rPr>
          <w:lang w:val="pt-PT"/>
        </w:rPr>
        <w:t>ariacións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diarias</w:t>
      </w:r>
      <w:proofErr w:type="spellEnd"/>
      <w:r w:rsidRPr="004A2A4C">
        <w:rPr>
          <w:lang w:val="pt-PT"/>
        </w:rPr>
        <w:t xml:space="preserve"> da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non </w:t>
      </w:r>
      <w:proofErr w:type="spellStart"/>
      <w:r w:rsidRPr="004A2A4C">
        <w:rPr>
          <w:lang w:val="pt-PT"/>
        </w:rPr>
        <w:t>terán</w:t>
      </w:r>
      <w:proofErr w:type="spellEnd"/>
      <w:r w:rsidRPr="004A2A4C">
        <w:rPr>
          <w:lang w:val="pt-PT"/>
        </w:rPr>
        <w:t xml:space="preserve"> a </w:t>
      </w:r>
      <w:proofErr w:type="spellStart"/>
      <w:r w:rsidRPr="004A2A4C">
        <w:rPr>
          <w:lang w:val="pt-PT"/>
        </w:rPr>
        <w:t>consideración</w:t>
      </w:r>
      <w:proofErr w:type="spellEnd"/>
      <w:r w:rsidRPr="004A2A4C">
        <w:rPr>
          <w:lang w:val="pt-PT"/>
        </w:rPr>
        <w:t xml:space="preserve"> de horas </w:t>
      </w:r>
      <w:proofErr w:type="spellStart"/>
      <w:r w:rsidRPr="004A2A4C">
        <w:rPr>
          <w:lang w:val="pt-PT"/>
        </w:rPr>
        <w:t>extraordinarias</w:t>
      </w:r>
      <w:proofErr w:type="spellEnd"/>
      <w:r w:rsidRPr="004A2A4C">
        <w:rPr>
          <w:lang w:val="pt-PT"/>
        </w:rPr>
        <w:t xml:space="preserve"> sempre que </w:t>
      </w:r>
      <w:proofErr w:type="spellStart"/>
      <w:r w:rsidRPr="004A2A4C">
        <w:rPr>
          <w:lang w:val="pt-PT"/>
        </w:rPr>
        <w:t>queden</w:t>
      </w:r>
      <w:proofErr w:type="spellEnd"/>
      <w:r w:rsidRPr="004A2A4C">
        <w:rPr>
          <w:lang w:val="pt-PT"/>
        </w:rPr>
        <w:t xml:space="preserve"> compensadas dentro do período de </w:t>
      </w:r>
      <w:proofErr w:type="spellStart"/>
      <w:r w:rsidRPr="004A2A4C">
        <w:rPr>
          <w:lang w:val="pt-PT"/>
        </w:rPr>
        <w:t>cómputo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establecido</w:t>
      </w:r>
      <w:proofErr w:type="spellEnd"/>
      <w:r w:rsidRPr="004A2A4C">
        <w:rPr>
          <w:lang w:val="pt-PT"/>
        </w:rPr>
        <w:t xml:space="preserve"> pola empresa, mediante </w:t>
      </w:r>
      <w:proofErr w:type="spellStart"/>
      <w:r w:rsidRPr="004A2A4C">
        <w:rPr>
          <w:lang w:val="pt-PT"/>
        </w:rPr>
        <w:t>un</w:t>
      </w:r>
      <w:proofErr w:type="spellEnd"/>
      <w:r w:rsidRPr="004A2A4C">
        <w:rPr>
          <w:lang w:val="pt-PT"/>
        </w:rPr>
        <w:t xml:space="preserve"> sistema de bolsa de horas.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 xml:space="preserve">O saldo resultante </w:t>
      </w:r>
      <w:proofErr w:type="spellStart"/>
      <w:r w:rsidRPr="004A2A4C">
        <w:rPr>
          <w:lang w:val="pt-PT"/>
        </w:rPr>
        <w:t>deberá</w:t>
      </w:r>
      <w:proofErr w:type="spellEnd"/>
      <w:r w:rsidRPr="004A2A4C">
        <w:rPr>
          <w:lang w:val="pt-PT"/>
        </w:rPr>
        <w:t xml:space="preserve"> quedar regularizado ao peche do período de </w:t>
      </w:r>
      <w:proofErr w:type="spellStart"/>
      <w:r w:rsidRPr="004A2A4C">
        <w:rPr>
          <w:lang w:val="pt-PT"/>
        </w:rPr>
        <w:t>cómputo</w:t>
      </w:r>
      <w:proofErr w:type="spellEnd"/>
      <w:r w:rsidRPr="004A2A4C">
        <w:rPr>
          <w:lang w:val="pt-PT"/>
        </w:rPr>
        <w:t xml:space="preserve">. Unicamente os </w:t>
      </w:r>
      <w:proofErr w:type="spellStart"/>
      <w:r w:rsidRPr="004A2A4C">
        <w:rPr>
          <w:lang w:val="pt-PT"/>
        </w:rPr>
        <w:t>excesos</w:t>
      </w:r>
      <w:proofErr w:type="spellEnd"/>
      <w:r w:rsidRPr="004A2A4C">
        <w:rPr>
          <w:lang w:val="pt-PT"/>
        </w:rPr>
        <w:t xml:space="preserve"> non compensados ou aqueles que </w:t>
      </w:r>
      <w:proofErr w:type="spellStart"/>
      <w:r w:rsidRPr="004A2A4C">
        <w:rPr>
          <w:lang w:val="pt-PT"/>
        </w:rPr>
        <w:t>superen</w:t>
      </w:r>
      <w:proofErr w:type="spellEnd"/>
      <w:r w:rsidRPr="004A2A4C">
        <w:rPr>
          <w:lang w:val="pt-PT"/>
        </w:rPr>
        <w:t xml:space="preserve"> os </w:t>
      </w:r>
      <w:proofErr w:type="spellStart"/>
      <w:r w:rsidRPr="004A2A4C">
        <w:rPr>
          <w:lang w:val="pt-PT"/>
        </w:rPr>
        <w:t>límites</w:t>
      </w:r>
      <w:proofErr w:type="spellEnd"/>
      <w:r w:rsidRPr="004A2A4C">
        <w:rPr>
          <w:lang w:val="pt-PT"/>
        </w:rPr>
        <w:t xml:space="preserve"> legais </w:t>
      </w:r>
      <w:proofErr w:type="spellStart"/>
      <w:r w:rsidRPr="004A2A4C">
        <w:rPr>
          <w:lang w:val="pt-PT"/>
        </w:rPr>
        <w:t>terán</w:t>
      </w:r>
      <w:proofErr w:type="spellEnd"/>
      <w:r w:rsidRPr="004A2A4C">
        <w:rPr>
          <w:lang w:val="pt-PT"/>
        </w:rPr>
        <w:t xml:space="preserve"> a </w:t>
      </w:r>
      <w:proofErr w:type="spellStart"/>
      <w:r w:rsidRPr="004A2A4C">
        <w:rPr>
          <w:lang w:val="pt-PT"/>
        </w:rPr>
        <w:t>consideración</w:t>
      </w:r>
      <w:proofErr w:type="spellEnd"/>
      <w:r w:rsidRPr="004A2A4C">
        <w:rPr>
          <w:lang w:val="pt-PT"/>
        </w:rPr>
        <w:t xml:space="preserve"> de horas </w:t>
      </w:r>
      <w:proofErr w:type="spellStart"/>
      <w:r w:rsidRPr="004A2A4C">
        <w:rPr>
          <w:lang w:val="pt-PT"/>
        </w:rPr>
        <w:t>extraordinarias</w:t>
      </w:r>
      <w:proofErr w:type="spellEnd"/>
      <w:r w:rsidRPr="004A2A4C">
        <w:rPr>
          <w:lang w:val="pt-PT"/>
        </w:rPr>
        <w:t>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 xml:space="preserve">O </w:t>
      </w:r>
      <w:proofErr w:type="spellStart"/>
      <w:r w:rsidRPr="004A2A4C">
        <w:rPr>
          <w:lang w:val="pt-PT"/>
        </w:rPr>
        <w:t>control</w:t>
      </w:r>
      <w:proofErr w:type="spellEnd"/>
      <w:r w:rsidRPr="004A2A4C">
        <w:rPr>
          <w:lang w:val="pt-PT"/>
        </w:rPr>
        <w:t xml:space="preserve"> da </w:t>
      </w:r>
      <w:proofErr w:type="spellStart"/>
      <w:r w:rsidRPr="004A2A4C">
        <w:rPr>
          <w:lang w:val="pt-PT"/>
        </w:rPr>
        <w:t>xornada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realizarase</w:t>
      </w:r>
      <w:proofErr w:type="spellEnd"/>
      <w:r w:rsidRPr="004A2A4C">
        <w:rPr>
          <w:lang w:val="pt-PT"/>
        </w:rPr>
        <w:t xml:space="preserve"> mediante </w:t>
      </w:r>
      <w:proofErr w:type="spellStart"/>
      <w:r w:rsidRPr="004A2A4C">
        <w:rPr>
          <w:lang w:val="pt-PT"/>
        </w:rPr>
        <w:t>un</w:t>
      </w:r>
      <w:proofErr w:type="spellEnd"/>
      <w:r w:rsidRPr="004A2A4C">
        <w:rPr>
          <w:lang w:val="pt-PT"/>
        </w:rPr>
        <w:t xml:space="preserve"> sistema </w:t>
      </w:r>
      <w:proofErr w:type="spellStart"/>
      <w:r w:rsidRPr="004A2A4C">
        <w:rPr>
          <w:lang w:val="pt-PT"/>
        </w:rPr>
        <w:t>dixital</w:t>
      </w:r>
      <w:proofErr w:type="spellEnd"/>
      <w:r w:rsidRPr="004A2A4C">
        <w:rPr>
          <w:lang w:val="pt-PT"/>
        </w:rPr>
        <w:t xml:space="preserve"> de </w:t>
      </w:r>
      <w:proofErr w:type="spellStart"/>
      <w:r w:rsidRPr="004A2A4C">
        <w:rPr>
          <w:lang w:val="pt-PT"/>
        </w:rPr>
        <w:t>rexistro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horario</w:t>
      </w:r>
      <w:proofErr w:type="spellEnd"/>
      <w:r w:rsidRPr="004A2A4C">
        <w:rPr>
          <w:lang w:val="pt-PT"/>
        </w:rPr>
        <w:t xml:space="preserve"> posto á </w:t>
      </w:r>
      <w:proofErr w:type="spellStart"/>
      <w:r w:rsidRPr="004A2A4C">
        <w:rPr>
          <w:lang w:val="pt-PT"/>
        </w:rPr>
        <w:t>disposición</w:t>
      </w:r>
      <w:proofErr w:type="spellEnd"/>
      <w:r w:rsidRPr="004A2A4C">
        <w:rPr>
          <w:lang w:val="pt-PT"/>
        </w:rPr>
        <w:t xml:space="preserve"> pola empresa.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br/>
        <w:t xml:space="preserve">E </w:t>
      </w:r>
      <w:proofErr w:type="spellStart"/>
      <w:r w:rsidRPr="004A2A4C">
        <w:rPr>
          <w:lang w:val="pt-PT"/>
        </w:rPr>
        <w:t>en</w:t>
      </w:r>
      <w:proofErr w:type="spellEnd"/>
      <w:r w:rsidRPr="004A2A4C">
        <w:rPr>
          <w:lang w:val="pt-PT"/>
        </w:rPr>
        <w:t xml:space="preserve"> proba de conformidade, ambas as partes </w:t>
      </w:r>
      <w:proofErr w:type="spellStart"/>
      <w:r w:rsidRPr="004A2A4C">
        <w:rPr>
          <w:lang w:val="pt-PT"/>
        </w:rPr>
        <w:t>asinan</w:t>
      </w:r>
      <w:proofErr w:type="spellEnd"/>
      <w:r w:rsidRPr="004A2A4C">
        <w:rPr>
          <w:lang w:val="pt-PT"/>
        </w:rPr>
        <w:t xml:space="preserve"> o presente anexo por duplicado.</w:t>
      </w:r>
    </w:p>
    <w:p w:rsidR="00965EF6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t>Data: ___ / ___ / ____</w:t>
      </w:r>
    </w:p>
    <w:p w:rsidR="00D65D15" w:rsidRPr="004A2A4C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br/>
      </w:r>
    </w:p>
    <w:p w:rsidR="00965EF6" w:rsidRDefault="00000000" w:rsidP="00965EF6">
      <w:pPr>
        <w:jc w:val="both"/>
        <w:rPr>
          <w:lang w:val="pt-PT"/>
        </w:rPr>
      </w:pPr>
      <w:proofErr w:type="spellStart"/>
      <w:r w:rsidRPr="004A2A4C">
        <w:rPr>
          <w:lang w:val="pt-PT"/>
        </w:rPr>
        <w:t>Sinatura</w:t>
      </w:r>
      <w:proofErr w:type="spellEnd"/>
      <w:r w:rsidRPr="004A2A4C">
        <w:rPr>
          <w:lang w:val="pt-PT"/>
        </w:rPr>
        <w:t xml:space="preserve"> da empresa: ________________________________________________</w:t>
      </w:r>
    </w:p>
    <w:p w:rsidR="00D65D15" w:rsidRPr="004A2A4C" w:rsidRDefault="00000000" w:rsidP="00965EF6">
      <w:pPr>
        <w:jc w:val="both"/>
        <w:rPr>
          <w:lang w:val="pt-PT"/>
        </w:rPr>
      </w:pPr>
      <w:r w:rsidRPr="004A2A4C">
        <w:rPr>
          <w:lang w:val="pt-PT"/>
        </w:rPr>
        <w:br/>
      </w:r>
    </w:p>
    <w:p w:rsidR="00965EF6" w:rsidRPr="004A2A4C" w:rsidRDefault="00000000" w:rsidP="00965EF6">
      <w:pPr>
        <w:jc w:val="both"/>
        <w:rPr>
          <w:lang w:val="pt-PT"/>
        </w:rPr>
      </w:pPr>
      <w:proofErr w:type="spellStart"/>
      <w:r w:rsidRPr="004A2A4C">
        <w:rPr>
          <w:lang w:val="pt-PT"/>
        </w:rPr>
        <w:t>Sinatura</w:t>
      </w:r>
      <w:proofErr w:type="spellEnd"/>
      <w:r w:rsidRPr="004A2A4C">
        <w:rPr>
          <w:lang w:val="pt-PT"/>
        </w:rPr>
        <w:t xml:space="preserve"> da </w:t>
      </w:r>
      <w:proofErr w:type="spellStart"/>
      <w:r w:rsidRPr="004A2A4C">
        <w:rPr>
          <w:lang w:val="pt-PT"/>
        </w:rPr>
        <w:t>persoa</w:t>
      </w:r>
      <w:proofErr w:type="spellEnd"/>
      <w:r w:rsidRPr="004A2A4C">
        <w:rPr>
          <w:lang w:val="pt-PT"/>
        </w:rPr>
        <w:t xml:space="preserve"> </w:t>
      </w:r>
      <w:proofErr w:type="spellStart"/>
      <w:r w:rsidRPr="004A2A4C">
        <w:rPr>
          <w:lang w:val="pt-PT"/>
        </w:rPr>
        <w:t>traballadora</w:t>
      </w:r>
      <w:proofErr w:type="spellEnd"/>
      <w:r w:rsidRPr="004A2A4C">
        <w:rPr>
          <w:lang w:val="pt-PT"/>
        </w:rPr>
        <w:t>: ____________________________________</w:t>
      </w:r>
    </w:p>
    <w:sectPr w:rsidR="00965EF6" w:rsidRPr="004A2A4C" w:rsidSect="00965EF6">
      <w:pgSz w:w="12240" w:h="15840"/>
      <w:pgMar w:top="709" w:right="1800" w:bottom="993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5681424">
    <w:abstractNumId w:val="8"/>
  </w:num>
  <w:num w:numId="2" w16cid:durableId="479199752">
    <w:abstractNumId w:val="6"/>
  </w:num>
  <w:num w:numId="3" w16cid:durableId="1023631228">
    <w:abstractNumId w:val="5"/>
  </w:num>
  <w:num w:numId="4" w16cid:durableId="2111505434">
    <w:abstractNumId w:val="4"/>
  </w:num>
  <w:num w:numId="5" w16cid:durableId="1915241130">
    <w:abstractNumId w:val="7"/>
  </w:num>
  <w:num w:numId="6" w16cid:durableId="455098013">
    <w:abstractNumId w:val="3"/>
  </w:num>
  <w:num w:numId="7" w16cid:durableId="1513908781">
    <w:abstractNumId w:val="2"/>
  </w:num>
  <w:num w:numId="8" w16cid:durableId="1716854347">
    <w:abstractNumId w:val="1"/>
  </w:num>
  <w:num w:numId="9" w16cid:durableId="103527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5D5F"/>
    <w:rsid w:val="0015074B"/>
    <w:rsid w:val="0029639D"/>
    <w:rsid w:val="00326F90"/>
    <w:rsid w:val="00331497"/>
    <w:rsid w:val="004A2A4C"/>
    <w:rsid w:val="00965EF6"/>
    <w:rsid w:val="00AA1D8D"/>
    <w:rsid w:val="00B47730"/>
    <w:rsid w:val="00CB0664"/>
    <w:rsid w:val="00D65D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C9A81"/>
  <w14:defaultImageDpi w14:val="300"/>
  <w15:docId w15:val="{FBDA5124-F819-48B2-BE56-FC97A205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4</cp:revision>
  <dcterms:created xsi:type="dcterms:W3CDTF">2013-12-23T23:15:00Z</dcterms:created>
  <dcterms:modified xsi:type="dcterms:W3CDTF">2026-01-07T09:31:00Z</dcterms:modified>
  <cp:category/>
</cp:coreProperties>
</file>