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F72F9" w:rsidRDefault="00000000" w:rsidP="001967F8">
      <w:pPr>
        <w:pStyle w:val="Ttulo1"/>
        <w:jc w:val="center"/>
      </w:pPr>
      <w:r>
        <w:t>CHECKLIST LEGAL E OPERATIVO</w:t>
      </w:r>
    </w:p>
    <w:p w:rsidR="006F72F9" w:rsidRDefault="00000000" w:rsidP="001967F8">
      <w:pPr>
        <w:jc w:val="center"/>
      </w:pPr>
      <w:r>
        <w:t xml:space="preserve">Implantación do </w:t>
      </w:r>
      <w:proofErr w:type="spellStart"/>
      <w:r>
        <w:t>sistema</w:t>
      </w:r>
      <w:proofErr w:type="spellEnd"/>
      <w:r>
        <w:t xml:space="preserve"> de </w:t>
      </w:r>
      <w:proofErr w:type="spellStart"/>
      <w:r>
        <w:t>rexistro</w:t>
      </w:r>
      <w:proofErr w:type="spellEnd"/>
      <w:r>
        <w:t xml:space="preserve"> </w:t>
      </w:r>
      <w:proofErr w:type="spellStart"/>
      <w:r>
        <w:t>horario</w:t>
      </w:r>
      <w:proofErr w:type="spellEnd"/>
      <w:r w:rsidR="001967F8">
        <w:t xml:space="preserve"> </w:t>
      </w:r>
      <w:proofErr w:type="spellStart"/>
      <w:r w:rsidR="001967F8">
        <w:t>Neosolvex</w:t>
      </w:r>
      <w:proofErr w:type="spellEnd"/>
      <w:r>
        <w:br/>
      </w:r>
    </w:p>
    <w:p w:rsidR="006F72F9" w:rsidRDefault="00000000">
      <w:r>
        <w:t>Empresa: _______________________________</w:t>
      </w:r>
      <w:r>
        <w:br/>
      </w:r>
    </w:p>
    <w:p w:rsidR="006F72F9" w:rsidRDefault="00000000">
      <w:pPr>
        <w:pStyle w:val="Ttulo2"/>
      </w:pPr>
      <w:r>
        <w:t>DOCUMENTACIÓN</w:t>
      </w:r>
    </w:p>
    <w:p w:rsidR="006F72F9" w:rsidRDefault="00000000">
      <w:r>
        <w:t>□ Anexo contractual asinado</w:t>
      </w:r>
    </w:p>
    <w:p w:rsidR="006F72F9" w:rsidRDefault="00000000">
      <w:r>
        <w:t>□ Copia entregada á persoa traballadora</w:t>
      </w:r>
    </w:p>
    <w:p w:rsidR="006F72F9" w:rsidRDefault="00000000">
      <w:r>
        <w:t>□ Copia arquivada no expediente laboral</w:t>
      </w:r>
      <w:r>
        <w:br/>
      </w:r>
    </w:p>
    <w:p w:rsidR="006F72F9" w:rsidRPr="001967F8" w:rsidRDefault="00000000">
      <w:pPr>
        <w:pStyle w:val="Ttulo2"/>
        <w:rPr>
          <w:lang w:val="pt-PT"/>
        </w:rPr>
      </w:pPr>
      <w:r w:rsidRPr="001967F8">
        <w:rPr>
          <w:lang w:val="pt-PT"/>
        </w:rPr>
        <w:t>SISTEMA</w:t>
      </w:r>
    </w:p>
    <w:p w:rsidR="006F72F9" w:rsidRPr="001967F8" w:rsidRDefault="00000000">
      <w:pPr>
        <w:rPr>
          <w:lang w:val="pt-PT"/>
        </w:rPr>
      </w:pPr>
      <w:r w:rsidRPr="001967F8">
        <w:rPr>
          <w:lang w:val="pt-PT"/>
        </w:rPr>
        <w:t xml:space="preserve">□ </w:t>
      </w:r>
      <w:proofErr w:type="spellStart"/>
      <w:r w:rsidRPr="001967F8">
        <w:rPr>
          <w:lang w:val="pt-PT"/>
        </w:rPr>
        <w:t>Rexistro</w:t>
      </w:r>
      <w:proofErr w:type="spellEnd"/>
      <w:r w:rsidRPr="001967F8">
        <w:rPr>
          <w:lang w:val="pt-PT"/>
        </w:rPr>
        <w:t xml:space="preserve"> das horas reais sen </w:t>
      </w:r>
      <w:proofErr w:type="spellStart"/>
      <w:r w:rsidRPr="001967F8">
        <w:rPr>
          <w:lang w:val="pt-PT"/>
        </w:rPr>
        <w:t>redondeos</w:t>
      </w:r>
      <w:proofErr w:type="spellEnd"/>
    </w:p>
    <w:p w:rsidR="006F72F9" w:rsidRPr="001967F8" w:rsidRDefault="00000000">
      <w:pPr>
        <w:rPr>
          <w:lang w:val="pt-PT"/>
        </w:rPr>
      </w:pPr>
      <w:r w:rsidRPr="001967F8">
        <w:rPr>
          <w:lang w:val="pt-PT"/>
        </w:rPr>
        <w:t xml:space="preserve">□ </w:t>
      </w:r>
      <w:proofErr w:type="spellStart"/>
      <w:r w:rsidRPr="001967F8">
        <w:rPr>
          <w:lang w:val="pt-PT"/>
        </w:rPr>
        <w:t>Acceso</w:t>
      </w:r>
      <w:proofErr w:type="spellEnd"/>
      <w:r w:rsidRPr="001967F8">
        <w:rPr>
          <w:lang w:val="pt-PT"/>
        </w:rPr>
        <w:t xml:space="preserve"> da </w:t>
      </w:r>
      <w:proofErr w:type="spellStart"/>
      <w:r w:rsidRPr="001967F8">
        <w:rPr>
          <w:lang w:val="pt-PT"/>
        </w:rPr>
        <w:t>persoa</w:t>
      </w:r>
      <w:proofErr w:type="spellEnd"/>
      <w:r w:rsidRPr="001967F8">
        <w:rPr>
          <w:lang w:val="pt-PT"/>
        </w:rPr>
        <w:t xml:space="preserve"> </w:t>
      </w:r>
      <w:proofErr w:type="spellStart"/>
      <w:r w:rsidRPr="001967F8">
        <w:rPr>
          <w:lang w:val="pt-PT"/>
        </w:rPr>
        <w:t>traballadora</w:t>
      </w:r>
      <w:proofErr w:type="spellEnd"/>
      <w:r w:rsidRPr="001967F8">
        <w:rPr>
          <w:lang w:val="pt-PT"/>
        </w:rPr>
        <w:t xml:space="preserve"> aos seus </w:t>
      </w:r>
      <w:proofErr w:type="spellStart"/>
      <w:r w:rsidRPr="001967F8">
        <w:rPr>
          <w:lang w:val="pt-PT"/>
        </w:rPr>
        <w:t>rexistros</w:t>
      </w:r>
      <w:proofErr w:type="spellEnd"/>
    </w:p>
    <w:p w:rsidR="006F72F9" w:rsidRPr="001967F8" w:rsidRDefault="00000000">
      <w:pPr>
        <w:rPr>
          <w:lang w:val="es-ES"/>
        </w:rPr>
      </w:pPr>
      <w:r w:rsidRPr="001967F8">
        <w:rPr>
          <w:lang w:val="es-ES"/>
        </w:rPr>
        <w:t>□ Conservación mínima de 4 anos</w:t>
      </w:r>
      <w:r w:rsidRPr="001967F8">
        <w:rPr>
          <w:lang w:val="es-ES"/>
        </w:rPr>
        <w:br/>
      </w:r>
    </w:p>
    <w:p w:rsidR="006F72F9" w:rsidRPr="001967F8" w:rsidRDefault="00000000">
      <w:pPr>
        <w:pStyle w:val="Ttulo2"/>
        <w:rPr>
          <w:lang w:val="es-ES"/>
        </w:rPr>
      </w:pPr>
      <w:r w:rsidRPr="001967F8">
        <w:rPr>
          <w:lang w:val="es-ES"/>
        </w:rPr>
        <w:t>ORGANIZACIÓN</w:t>
      </w:r>
    </w:p>
    <w:p w:rsidR="006F72F9" w:rsidRPr="001967F8" w:rsidRDefault="00000000">
      <w:pPr>
        <w:rPr>
          <w:lang w:val="es-ES"/>
        </w:rPr>
      </w:pPr>
      <w:r w:rsidRPr="001967F8">
        <w:rPr>
          <w:lang w:val="es-ES"/>
        </w:rPr>
        <w:t xml:space="preserve">□ </w:t>
      </w:r>
      <w:proofErr w:type="spellStart"/>
      <w:r w:rsidRPr="001967F8">
        <w:rPr>
          <w:lang w:val="es-ES"/>
        </w:rPr>
        <w:t>Xornada</w:t>
      </w:r>
      <w:proofErr w:type="spellEnd"/>
      <w:r w:rsidRPr="001967F8">
        <w:rPr>
          <w:lang w:val="es-ES"/>
        </w:rPr>
        <w:t xml:space="preserve"> de referencia definida</w:t>
      </w:r>
    </w:p>
    <w:p w:rsidR="006F72F9" w:rsidRPr="001967F8" w:rsidRDefault="00000000">
      <w:pPr>
        <w:rPr>
          <w:lang w:val="es-ES"/>
        </w:rPr>
      </w:pPr>
      <w:r w:rsidRPr="001967F8">
        <w:rPr>
          <w:lang w:val="es-ES"/>
        </w:rPr>
        <w:t>□ Período de cómputo establecido</w:t>
      </w:r>
    </w:p>
    <w:p w:rsidR="006F72F9" w:rsidRPr="001967F8" w:rsidRDefault="00000000">
      <w:pPr>
        <w:rPr>
          <w:lang w:val="es-ES"/>
        </w:rPr>
      </w:pPr>
      <w:r w:rsidRPr="001967F8">
        <w:rPr>
          <w:lang w:val="es-ES"/>
        </w:rPr>
        <w:t>□ Límites diarios configurados</w:t>
      </w:r>
      <w:r w:rsidRPr="001967F8">
        <w:rPr>
          <w:lang w:val="es-ES"/>
        </w:rPr>
        <w:br/>
      </w:r>
    </w:p>
    <w:p w:rsidR="006F72F9" w:rsidRPr="001967F8" w:rsidRDefault="00000000">
      <w:pPr>
        <w:pStyle w:val="Ttulo2"/>
        <w:rPr>
          <w:lang w:val="es-ES"/>
        </w:rPr>
      </w:pPr>
      <w:r w:rsidRPr="001967F8">
        <w:rPr>
          <w:lang w:val="es-ES"/>
        </w:rPr>
        <w:t>INSPECCIÓN</w:t>
      </w:r>
    </w:p>
    <w:p w:rsidR="006F72F9" w:rsidRPr="001967F8" w:rsidRDefault="00000000">
      <w:pPr>
        <w:rPr>
          <w:lang w:val="es-ES"/>
        </w:rPr>
      </w:pPr>
      <w:r w:rsidRPr="001967F8">
        <w:rPr>
          <w:lang w:val="es-ES"/>
        </w:rPr>
        <w:t xml:space="preserve">□ Documentación </w:t>
      </w:r>
      <w:proofErr w:type="spellStart"/>
      <w:r w:rsidRPr="001967F8">
        <w:rPr>
          <w:lang w:val="es-ES"/>
        </w:rPr>
        <w:t>dispoñible</w:t>
      </w:r>
      <w:proofErr w:type="spellEnd"/>
    </w:p>
    <w:p w:rsidR="006F72F9" w:rsidRPr="001967F8" w:rsidRDefault="00000000">
      <w:pPr>
        <w:rPr>
          <w:lang w:val="pt-PT"/>
        </w:rPr>
      </w:pPr>
      <w:r w:rsidRPr="001967F8">
        <w:rPr>
          <w:lang w:val="pt-PT"/>
        </w:rPr>
        <w:t xml:space="preserve">□ </w:t>
      </w:r>
      <w:proofErr w:type="spellStart"/>
      <w:r w:rsidRPr="001967F8">
        <w:rPr>
          <w:lang w:val="pt-PT"/>
        </w:rPr>
        <w:t>Rexistros</w:t>
      </w:r>
      <w:proofErr w:type="spellEnd"/>
      <w:r w:rsidRPr="001967F8">
        <w:rPr>
          <w:lang w:val="pt-PT"/>
        </w:rPr>
        <w:t xml:space="preserve"> </w:t>
      </w:r>
      <w:proofErr w:type="spellStart"/>
      <w:r w:rsidRPr="001967F8">
        <w:rPr>
          <w:lang w:val="pt-PT"/>
        </w:rPr>
        <w:t>exportables</w:t>
      </w:r>
      <w:proofErr w:type="spellEnd"/>
    </w:p>
    <w:p w:rsidR="006F72F9" w:rsidRPr="001967F8" w:rsidRDefault="00000000">
      <w:pPr>
        <w:rPr>
          <w:lang w:val="pt-PT"/>
        </w:rPr>
      </w:pPr>
      <w:r w:rsidRPr="001967F8">
        <w:rPr>
          <w:lang w:val="pt-PT"/>
        </w:rPr>
        <w:t xml:space="preserve">□ Sistema explicado ao </w:t>
      </w:r>
      <w:proofErr w:type="spellStart"/>
      <w:r w:rsidRPr="001967F8">
        <w:rPr>
          <w:lang w:val="pt-PT"/>
        </w:rPr>
        <w:t>persoal</w:t>
      </w:r>
      <w:proofErr w:type="spellEnd"/>
    </w:p>
    <w:sectPr w:rsidR="006F72F9" w:rsidRPr="001967F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32567530">
    <w:abstractNumId w:val="8"/>
  </w:num>
  <w:num w:numId="2" w16cid:durableId="1655992242">
    <w:abstractNumId w:val="6"/>
  </w:num>
  <w:num w:numId="3" w16cid:durableId="1875002457">
    <w:abstractNumId w:val="5"/>
  </w:num>
  <w:num w:numId="4" w16cid:durableId="548306486">
    <w:abstractNumId w:val="4"/>
  </w:num>
  <w:num w:numId="5" w16cid:durableId="484665467">
    <w:abstractNumId w:val="7"/>
  </w:num>
  <w:num w:numId="6" w16cid:durableId="1575507818">
    <w:abstractNumId w:val="3"/>
  </w:num>
  <w:num w:numId="7" w16cid:durableId="96488060">
    <w:abstractNumId w:val="2"/>
  </w:num>
  <w:num w:numId="8" w16cid:durableId="1309703189">
    <w:abstractNumId w:val="1"/>
  </w:num>
  <w:num w:numId="9" w16cid:durableId="1349991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967F8"/>
    <w:rsid w:val="0029639D"/>
    <w:rsid w:val="00326F90"/>
    <w:rsid w:val="006F72F9"/>
    <w:rsid w:val="00AA1D8D"/>
    <w:rsid w:val="00B47730"/>
    <w:rsid w:val="00CB0664"/>
    <w:rsid w:val="00E5737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0D8975"/>
  <w14:defaultImageDpi w14:val="300"/>
  <w15:docId w15:val="{5643DAA7-345C-42FA-B62F-08C3BC5E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Carlos A</cp:lastModifiedBy>
  <cp:revision>2</cp:revision>
  <dcterms:created xsi:type="dcterms:W3CDTF">2013-12-23T23:15:00Z</dcterms:created>
  <dcterms:modified xsi:type="dcterms:W3CDTF">2026-01-07T09:38:00Z</dcterms:modified>
  <cp:category/>
</cp:coreProperties>
</file>