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2FB2" w:rsidRDefault="00000000" w:rsidP="00A940A7">
      <w:pPr>
        <w:pStyle w:val="Ttulo1"/>
        <w:jc w:val="center"/>
      </w:pPr>
      <w:r>
        <w:t>FOLLA INFORMATIVA PARA AS PERSOAS TRABALLADORAS</w:t>
      </w:r>
    </w:p>
    <w:p w:rsidR="00F62FB2" w:rsidRDefault="00000000" w:rsidP="00A940A7">
      <w:pPr>
        <w:jc w:val="center"/>
      </w:pPr>
      <w:r>
        <w:t>Sistema de xornada flexible, bolsa de horas e rexistro horario</w:t>
      </w:r>
      <w:r>
        <w:br/>
      </w:r>
    </w:p>
    <w:p w:rsidR="00A940A7" w:rsidRDefault="00000000" w:rsidP="00A940A7">
      <w:pPr>
        <w:jc w:val="both"/>
      </w:pPr>
      <w:proofErr w:type="spellStart"/>
      <w:r>
        <w:t>Empresa</w:t>
      </w:r>
      <w:proofErr w:type="spellEnd"/>
      <w:r>
        <w:t>: _______________________________</w:t>
      </w:r>
    </w:p>
    <w:p w:rsidR="00F62FB2" w:rsidRDefault="00000000" w:rsidP="00A940A7">
      <w:pPr>
        <w:jc w:val="both"/>
      </w:pPr>
      <w:r>
        <w:br/>
      </w:r>
    </w:p>
    <w:p w:rsidR="00F62FB2" w:rsidRDefault="00000000" w:rsidP="00A940A7">
      <w:pPr>
        <w:jc w:val="both"/>
      </w:pPr>
      <w:r>
        <w:t>A empresa implantou un sistema dixital de rexistro horario e de xestión flexible da xornada co obxectivo de cumprir a normativa laboral vixente e adaptarse ás necesidades reais do traballo.</w:t>
      </w:r>
    </w:p>
    <w:p w:rsidR="00F62FB2" w:rsidRPr="00A940A7" w:rsidRDefault="00000000" w:rsidP="00A940A7">
      <w:pPr>
        <w:pStyle w:val="Ttulo2"/>
        <w:jc w:val="both"/>
        <w:rPr>
          <w:lang w:val="pt-PT"/>
        </w:rPr>
      </w:pPr>
      <w:r w:rsidRPr="00A940A7">
        <w:rPr>
          <w:lang w:val="pt-PT"/>
        </w:rPr>
        <w:t xml:space="preserve">1. </w:t>
      </w:r>
      <w:proofErr w:type="spellStart"/>
      <w:r w:rsidRPr="00A940A7">
        <w:rPr>
          <w:lang w:val="pt-PT"/>
        </w:rPr>
        <w:t>Rexistro</w:t>
      </w:r>
      <w:proofErr w:type="spellEnd"/>
      <w:r w:rsidRPr="00A940A7">
        <w:rPr>
          <w:lang w:val="pt-PT"/>
        </w:rPr>
        <w:t xml:space="preserve"> </w:t>
      </w:r>
      <w:proofErr w:type="spellStart"/>
      <w:r w:rsidRPr="00A940A7">
        <w:rPr>
          <w:lang w:val="pt-PT"/>
        </w:rPr>
        <w:t>horario</w:t>
      </w:r>
      <w:proofErr w:type="spellEnd"/>
    </w:p>
    <w:p w:rsidR="00F62FB2" w:rsidRPr="00A940A7" w:rsidRDefault="00000000" w:rsidP="00A940A7">
      <w:pPr>
        <w:jc w:val="both"/>
        <w:rPr>
          <w:lang w:val="pt-PT"/>
        </w:rPr>
      </w:pPr>
      <w:r w:rsidRPr="00A940A7">
        <w:rPr>
          <w:lang w:val="pt-PT"/>
        </w:rPr>
        <w:t xml:space="preserve">O </w:t>
      </w:r>
      <w:proofErr w:type="spellStart"/>
      <w:r w:rsidRPr="00A940A7">
        <w:rPr>
          <w:lang w:val="pt-PT"/>
        </w:rPr>
        <w:t>fichaxe</w:t>
      </w:r>
      <w:proofErr w:type="spellEnd"/>
      <w:r w:rsidRPr="00A940A7">
        <w:rPr>
          <w:lang w:val="pt-PT"/>
        </w:rPr>
        <w:t xml:space="preserve"> </w:t>
      </w:r>
      <w:proofErr w:type="spellStart"/>
      <w:r w:rsidRPr="00A940A7">
        <w:rPr>
          <w:lang w:val="pt-PT"/>
        </w:rPr>
        <w:t>reflicte</w:t>
      </w:r>
      <w:proofErr w:type="spellEnd"/>
      <w:r w:rsidRPr="00A940A7">
        <w:rPr>
          <w:lang w:val="pt-PT"/>
        </w:rPr>
        <w:t xml:space="preserve"> a hora real de entrada e saída do centro de </w:t>
      </w:r>
      <w:proofErr w:type="spellStart"/>
      <w:r w:rsidRPr="00A940A7">
        <w:rPr>
          <w:lang w:val="pt-PT"/>
        </w:rPr>
        <w:t>traballo</w:t>
      </w:r>
      <w:proofErr w:type="spellEnd"/>
      <w:r w:rsidRPr="00A940A7">
        <w:rPr>
          <w:lang w:val="pt-PT"/>
        </w:rPr>
        <w:t>.</w:t>
      </w:r>
    </w:p>
    <w:p w:rsidR="00F62FB2" w:rsidRPr="00A940A7" w:rsidRDefault="00000000" w:rsidP="00A940A7">
      <w:pPr>
        <w:pStyle w:val="Ttulo2"/>
        <w:jc w:val="both"/>
        <w:rPr>
          <w:lang w:val="pt-PT"/>
        </w:rPr>
      </w:pPr>
      <w:r w:rsidRPr="00A940A7">
        <w:rPr>
          <w:lang w:val="pt-PT"/>
        </w:rPr>
        <w:t xml:space="preserve">2. </w:t>
      </w:r>
      <w:proofErr w:type="spellStart"/>
      <w:r w:rsidRPr="00A940A7">
        <w:rPr>
          <w:lang w:val="pt-PT"/>
        </w:rPr>
        <w:t>Xornada</w:t>
      </w:r>
      <w:proofErr w:type="spellEnd"/>
      <w:r w:rsidRPr="00A940A7">
        <w:rPr>
          <w:lang w:val="pt-PT"/>
        </w:rPr>
        <w:t xml:space="preserve"> e </w:t>
      </w:r>
      <w:proofErr w:type="spellStart"/>
      <w:r w:rsidRPr="00A940A7">
        <w:rPr>
          <w:lang w:val="pt-PT"/>
        </w:rPr>
        <w:t>cómputo</w:t>
      </w:r>
      <w:proofErr w:type="spellEnd"/>
    </w:p>
    <w:p w:rsidR="00F62FB2" w:rsidRPr="00A940A7" w:rsidRDefault="00000000" w:rsidP="00A940A7">
      <w:pPr>
        <w:jc w:val="both"/>
        <w:rPr>
          <w:lang w:val="pt-PT"/>
        </w:rPr>
      </w:pPr>
      <w:r w:rsidRPr="00A940A7">
        <w:rPr>
          <w:lang w:val="pt-PT"/>
        </w:rPr>
        <w:t xml:space="preserve">A </w:t>
      </w:r>
      <w:proofErr w:type="spellStart"/>
      <w:r w:rsidRPr="00A940A7">
        <w:rPr>
          <w:lang w:val="pt-PT"/>
        </w:rPr>
        <w:t>xornada</w:t>
      </w:r>
      <w:proofErr w:type="spellEnd"/>
      <w:r w:rsidRPr="00A940A7">
        <w:rPr>
          <w:lang w:val="pt-PT"/>
        </w:rPr>
        <w:t xml:space="preserve"> de </w:t>
      </w:r>
      <w:proofErr w:type="gramStart"/>
      <w:r w:rsidRPr="00A940A7">
        <w:rPr>
          <w:lang w:val="pt-PT"/>
        </w:rPr>
        <w:t>referencia</w:t>
      </w:r>
      <w:proofErr w:type="gramEnd"/>
      <w:r w:rsidRPr="00A940A7">
        <w:rPr>
          <w:lang w:val="pt-PT"/>
        </w:rPr>
        <w:t xml:space="preserve"> é a </w:t>
      </w:r>
      <w:proofErr w:type="spellStart"/>
      <w:r w:rsidRPr="00A940A7">
        <w:rPr>
          <w:lang w:val="pt-PT"/>
        </w:rPr>
        <w:t>establecida</w:t>
      </w:r>
      <w:proofErr w:type="spellEnd"/>
      <w:r w:rsidRPr="00A940A7">
        <w:rPr>
          <w:lang w:val="pt-PT"/>
        </w:rPr>
        <w:t xml:space="preserve"> no contrato de </w:t>
      </w:r>
      <w:proofErr w:type="spellStart"/>
      <w:r w:rsidRPr="00A940A7">
        <w:rPr>
          <w:lang w:val="pt-PT"/>
        </w:rPr>
        <w:t>traballo</w:t>
      </w:r>
      <w:proofErr w:type="spellEnd"/>
      <w:r w:rsidRPr="00A940A7">
        <w:rPr>
          <w:lang w:val="pt-PT"/>
        </w:rPr>
        <w:t xml:space="preserve"> e/ou no </w:t>
      </w:r>
      <w:proofErr w:type="spellStart"/>
      <w:r w:rsidRPr="00A940A7">
        <w:rPr>
          <w:lang w:val="pt-PT"/>
        </w:rPr>
        <w:t>convenio</w:t>
      </w:r>
      <w:proofErr w:type="spellEnd"/>
      <w:r w:rsidRPr="00A940A7">
        <w:rPr>
          <w:lang w:val="pt-PT"/>
        </w:rPr>
        <w:t xml:space="preserve"> </w:t>
      </w:r>
      <w:proofErr w:type="spellStart"/>
      <w:r w:rsidRPr="00A940A7">
        <w:rPr>
          <w:lang w:val="pt-PT"/>
        </w:rPr>
        <w:t>colectivo</w:t>
      </w:r>
      <w:proofErr w:type="spellEnd"/>
      <w:r w:rsidRPr="00A940A7">
        <w:rPr>
          <w:lang w:val="pt-PT"/>
        </w:rPr>
        <w:t xml:space="preserve">. Para </w:t>
      </w:r>
      <w:proofErr w:type="spellStart"/>
      <w:r w:rsidRPr="00A940A7">
        <w:rPr>
          <w:lang w:val="pt-PT"/>
        </w:rPr>
        <w:t>efectos</w:t>
      </w:r>
      <w:proofErr w:type="spellEnd"/>
      <w:r w:rsidRPr="00A940A7">
        <w:rPr>
          <w:lang w:val="pt-PT"/>
        </w:rPr>
        <w:t xml:space="preserve"> organizativos </w:t>
      </w:r>
      <w:proofErr w:type="spellStart"/>
      <w:r w:rsidRPr="00A940A7">
        <w:rPr>
          <w:lang w:val="pt-PT"/>
        </w:rPr>
        <w:t>utilízase</w:t>
      </w:r>
      <w:proofErr w:type="spellEnd"/>
      <w:r w:rsidRPr="00A940A7">
        <w:rPr>
          <w:lang w:val="pt-PT"/>
        </w:rPr>
        <w:t xml:space="preserve"> unha </w:t>
      </w:r>
      <w:proofErr w:type="spellStart"/>
      <w:r w:rsidRPr="00A940A7">
        <w:rPr>
          <w:lang w:val="pt-PT"/>
        </w:rPr>
        <w:t>xornada</w:t>
      </w:r>
      <w:proofErr w:type="spellEnd"/>
      <w:r w:rsidRPr="00A940A7">
        <w:rPr>
          <w:lang w:val="pt-PT"/>
        </w:rPr>
        <w:t xml:space="preserve"> teórica </w:t>
      </w:r>
      <w:proofErr w:type="spellStart"/>
      <w:r w:rsidRPr="00A940A7">
        <w:rPr>
          <w:lang w:val="pt-PT"/>
        </w:rPr>
        <w:t>diaria</w:t>
      </w:r>
      <w:proofErr w:type="spellEnd"/>
      <w:r w:rsidRPr="00A940A7">
        <w:rPr>
          <w:lang w:val="pt-PT"/>
        </w:rPr>
        <w:t>.</w:t>
      </w:r>
    </w:p>
    <w:p w:rsidR="00F62FB2" w:rsidRPr="00A940A7" w:rsidRDefault="00000000" w:rsidP="00A940A7">
      <w:pPr>
        <w:pStyle w:val="Ttulo2"/>
        <w:jc w:val="both"/>
        <w:rPr>
          <w:lang w:val="pt-PT"/>
        </w:rPr>
      </w:pPr>
      <w:r w:rsidRPr="00A940A7">
        <w:rPr>
          <w:lang w:val="pt-PT"/>
        </w:rPr>
        <w:t>3. Bolsa de horas</w:t>
      </w:r>
    </w:p>
    <w:p w:rsidR="00F62FB2" w:rsidRPr="00A940A7" w:rsidRDefault="00000000" w:rsidP="00A940A7">
      <w:pPr>
        <w:jc w:val="both"/>
        <w:rPr>
          <w:lang w:val="pt-PT"/>
        </w:rPr>
      </w:pPr>
      <w:r w:rsidRPr="00A940A7">
        <w:rPr>
          <w:lang w:val="pt-PT"/>
        </w:rPr>
        <w:t xml:space="preserve">As </w:t>
      </w:r>
      <w:proofErr w:type="spellStart"/>
      <w:r w:rsidRPr="00A940A7">
        <w:rPr>
          <w:lang w:val="pt-PT"/>
        </w:rPr>
        <w:t>diferenzas</w:t>
      </w:r>
      <w:proofErr w:type="spellEnd"/>
      <w:r w:rsidRPr="00A940A7">
        <w:rPr>
          <w:lang w:val="pt-PT"/>
        </w:rPr>
        <w:t xml:space="preserve"> entre a </w:t>
      </w:r>
      <w:proofErr w:type="spellStart"/>
      <w:r w:rsidRPr="00A940A7">
        <w:rPr>
          <w:lang w:val="pt-PT"/>
        </w:rPr>
        <w:t>xornada</w:t>
      </w:r>
      <w:proofErr w:type="spellEnd"/>
      <w:r w:rsidRPr="00A940A7">
        <w:rPr>
          <w:lang w:val="pt-PT"/>
        </w:rPr>
        <w:t xml:space="preserve"> teórica e a </w:t>
      </w:r>
      <w:proofErr w:type="spellStart"/>
      <w:r w:rsidRPr="00A940A7">
        <w:rPr>
          <w:lang w:val="pt-PT"/>
        </w:rPr>
        <w:t>xornada</w:t>
      </w:r>
      <w:proofErr w:type="spellEnd"/>
      <w:r w:rsidRPr="00A940A7">
        <w:rPr>
          <w:lang w:val="pt-PT"/>
        </w:rPr>
        <w:t xml:space="preserve"> realizada </w:t>
      </w:r>
      <w:proofErr w:type="spellStart"/>
      <w:r w:rsidRPr="00A940A7">
        <w:rPr>
          <w:lang w:val="pt-PT"/>
        </w:rPr>
        <w:t>xeran</w:t>
      </w:r>
      <w:proofErr w:type="spellEnd"/>
      <w:r w:rsidRPr="00A940A7">
        <w:rPr>
          <w:lang w:val="pt-PT"/>
        </w:rPr>
        <w:t xml:space="preserve"> </w:t>
      </w:r>
      <w:proofErr w:type="spellStart"/>
      <w:r w:rsidRPr="00A940A7">
        <w:rPr>
          <w:lang w:val="pt-PT"/>
        </w:rPr>
        <w:t>un</w:t>
      </w:r>
      <w:proofErr w:type="spellEnd"/>
      <w:r w:rsidRPr="00A940A7">
        <w:rPr>
          <w:lang w:val="pt-PT"/>
        </w:rPr>
        <w:t xml:space="preserve"> saldo </w:t>
      </w:r>
      <w:proofErr w:type="spellStart"/>
      <w:r w:rsidRPr="00A940A7">
        <w:rPr>
          <w:lang w:val="pt-PT"/>
        </w:rPr>
        <w:t>horario</w:t>
      </w:r>
      <w:proofErr w:type="spellEnd"/>
      <w:r w:rsidRPr="00A940A7">
        <w:rPr>
          <w:lang w:val="pt-PT"/>
        </w:rPr>
        <w:t xml:space="preserve"> positivo ou negativo, que se compensa dentro do período de </w:t>
      </w:r>
      <w:proofErr w:type="spellStart"/>
      <w:r w:rsidRPr="00A940A7">
        <w:rPr>
          <w:lang w:val="pt-PT"/>
        </w:rPr>
        <w:t>cómputo</w:t>
      </w:r>
      <w:proofErr w:type="spellEnd"/>
      <w:r w:rsidRPr="00A940A7">
        <w:rPr>
          <w:lang w:val="pt-PT"/>
        </w:rPr>
        <w:t xml:space="preserve"> </w:t>
      </w:r>
      <w:proofErr w:type="spellStart"/>
      <w:r w:rsidRPr="00A940A7">
        <w:rPr>
          <w:lang w:val="pt-PT"/>
        </w:rPr>
        <w:t>establecido</w:t>
      </w:r>
      <w:proofErr w:type="spellEnd"/>
      <w:r w:rsidRPr="00A940A7">
        <w:rPr>
          <w:lang w:val="pt-PT"/>
        </w:rPr>
        <w:t>.</w:t>
      </w:r>
    </w:p>
    <w:p w:rsidR="00F62FB2" w:rsidRPr="00A940A7" w:rsidRDefault="00000000" w:rsidP="00A940A7">
      <w:pPr>
        <w:pStyle w:val="Ttulo2"/>
        <w:jc w:val="both"/>
        <w:rPr>
          <w:lang w:val="pt-PT"/>
        </w:rPr>
      </w:pPr>
      <w:r w:rsidRPr="00A940A7">
        <w:rPr>
          <w:lang w:val="pt-PT"/>
        </w:rPr>
        <w:t xml:space="preserve">4. Horas </w:t>
      </w:r>
      <w:proofErr w:type="spellStart"/>
      <w:r w:rsidRPr="00A940A7">
        <w:rPr>
          <w:lang w:val="pt-PT"/>
        </w:rPr>
        <w:t>extraordinarias</w:t>
      </w:r>
      <w:proofErr w:type="spellEnd"/>
    </w:p>
    <w:p w:rsidR="00F62FB2" w:rsidRPr="00A940A7" w:rsidRDefault="00000000" w:rsidP="00A940A7">
      <w:pPr>
        <w:jc w:val="both"/>
        <w:rPr>
          <w:lang w:val="pt-PT"/>
        </w:rPr>
      </w:pPr>
      <w:r w:rsidRPr="00A940A7">
        <w:rPr>
          <w:lang w:val="pt-PT"/>
        </w:rPr>
        <w:t xml:space="preserve">Só se </w:t>
      </w:r>
      <w:proofErr w:type="spellStart"/>
      <w:r w:rsidRPr="00A940A7">
        <w:rPr>
          <w:lang w:val="pt-PT"/>
        </w:rPr>
        <w:t>considerarán</w:t>
      </w:r>
      <w:proofErr w:type="spellEnd"/>
      <w:r w:rsidRPr="00A940A7">
        <w:rPr>
          <w:lang w:val="pt-PT"/>
        </w:rPr>
        <w:t xml:space="preserve"> horas </w:t>
      </w:r>
      <w:proofErr w:type="spellStart"/>
      <w:r w:rsidRPr="00A940A7">
        <w:rPr>
          <w:lang w:val="pt-PT"/>
        </w:rPr>
        <w:t>extraordinarias</w:t>
      </w:r>
      <w:proofErr w:type="spellEnd"/>
      <w:r w:rsidRPr="00A940A7">
        <w:rPr>
          <w:lang w:val="pt-PT"/>
        </w:rPr>
        <w:t xml:space="preserve"> os </w:t>
      </w:r>
      <w:proofErr w:type="spellStart"/>
      <w:r w:rsidRPr="00A940A7">
        <w:rPr>
          <w:lang w:val="pt-PT"/>
        </w:rPr>
        <w:t>excesos</w:t>
      </w:r>
      <w:proofErr w:type="spellEnd"/>
      <w:r w:rsidRPr="00A940A7">
        <w:rPr>
          <w:lang w:val="pt-PT"/>
        </w:rPr>
        <w:t xml:space="preserve"> non compensados dentro do período de </w:t>
      </w:r>
      <w:proofErr w:type="spellStart"/>
      <w:r w:rsidRPr="00A940A7">
        <w:rPr>
          <w:lang w:val="pt-PT"/>
        </w:rPr>
        <w:t>cómputo</w:t>
      </w:r>
      <w:proofErr w:type="spellEnd"/>
      <w:r w:rsidRPr="00A940A7">
        <w:rPr>
          <w:lang w:val="pt-PT"/>
        </w:rPr>
        <w:t xml:space="preserve"> ou aqueles que </w:t>
      </w:r>
      <w:proofErr w:type="spellStart"/>
      <w:r w:rsidRPr="00A940A7">
        <w:rPr>
          <w:lang w:val="pt-PT"/>
        </w:rPr>
        <w:t>superen</w:t>
      </w:r>
      <w:proofErr w:type="spellEnd"/>
      <w:r w:rsidRPr="00A940A7">
        <w:rPr>
          <w:lang w:val="pt-PT"/>
        </w:rPr>
        <w:t xml:space="preserve"> os </w:t>
      </w:r>
      <w:proofErr w:type="spellStart"/>
      <w:r w:rsidRPr="00A940A7">
        <w:rPr>
          <w:lang w:val="pt-PT"/>
        </w:rPr>
        <w:t>límites</w:t>
      </w:r>
      <w:proofErr w:type="spellEnd"/>
      <w:r w:rsidRPr="00A940A7">
        <w:rPr>
          <w:lang w:val="pt-PT"/>
        </w:rPr>
        <w:t xml:space="preserve"> legais.</w:t>
      </w:r>
    </w:p>
    <w:p w:rsidR="00F62FB2" w:rsidRPr="00A940A7" w:rsidRDefault="00000000" w:rsidP="00A940A7">
      <w:pPr>
        <w:pStyle w:val="Ttulo2"/>
        <w:jc w:val="both"/>
        <w:rPr>
          <w:lang w:val="pt-PT"/>
        </w:rPr>
      </w:pPr>
      <w:r w:rsidRPr="00A940A7">
        <w:rPr>
          <w:lang w:val="pt-PT"/>
        </w:rPr>
        <w:t xml:space="preserve">5. </w:t>
      </w:r>
      <w:proofErr w:type="spellStart"/>
      <w:r w:rsidRPr="00A940A7">
        <w:rPr>
          <w:lang w:val="pt-PT"/>
        </w:rPr>
        <w:t>Transparencia</w:t>
      </w:r>
      <w:proofErr w:type="spellEnd"/>
    </w:p>
    <w:p w:rsidR="00F62FB2" w:rsidRPr="00A940A7" w:rsidRDefault="00000000" w:rsidP="00A940A7">
      <w:pPr>
        <w:jc w:val="both"/>
        <w:rPr>
          <w:lang w:val="pt-PT"/>
        </w:rPr>
      </w:pPr>
      <w:r w:rsidRPr="00A940A7">
        <w:rPr>
          <w:lang w:val="pt-PT"/>
        </w:rPr>
        <w:t xml:space="preserve">A </w:t>
      </w:r>
      <w:proofErr w:type="spellStart"/>
      <w:r w:rsidRPr="00A940A7">
        <w:rPr>
          <w:lang w:val="pt-PT"/>
        </w:rPr>
        <w:t>persoa</w:t>
      </w:r>
      <w:proofErr w:type="spellEnd"/>
      <w:r w:rsidRPr="00A940A7">
        <w:rPr>
          <w:lang w:val="pt-PT"/>
        </w:rPr>
        <w:t xml:space="preserve"> </w:t>
      </w:r>
      <w:proofErr w:type="spellStart"/>
      <w:r w:rsidRPr="00A940A7">
        <w:rPr>
          <w:lang w:val="pt-PT"/>
        </w:rPr>
        <w:t>traballadora</w:t>
      </w:r>
      <w:proofErr w:type="spellEnd"/>
      <w:r w:rsidRPr="00A940A7">
        <w:rPr>
          <w:lang w:val="pt-PT"/>
        </w:rPr>
        <w:t xml:space="preserve"> poderá consultar os seus </w:t>
      </w:r>
      <w:proofErr w:type="spellStart"/>
      <w:r w:rsidRPr="00A940A7">
        <w:rPr>
          <w:lang w:val="pt-PT"/>
        </w:rPr>
        <w:t>fichaxes</w:t>
      </w:r>
      <w:proofErr w:type="spellEnd"/>
      <w:r w:rsidRPr="00A940A7">
        <w:rPr>
          <w:lang w:val="pt-PT"/>
        </w:rPr>
        <w:t xml:space="preserve"> e o saldo </w:t>
      </w:r>
      <w:proofErr w:type="spellStart"/>
      <w:r w:rsidRPr="00A940A7">
        <w:rPr>
          <w:lang w:val="pt-PT"/>
        </w:rPr>
        <w:t>horario</w:t>
      </w:r>
      <w:proofErr w:type="spellEnd"/>
      <w:r w:rsidRPr="00A940A7">
        <w:rPr>
          <w:lang w:val="pt-PT"/>
        </w:rPr>
        <w:t xml:space="preserve"> a través do sistema de </w:t>
      </w:r>
      <w:proofErr w:type="spellStart"/>
      <w:r w:rsidRPr="00A940A7">
        <w:rPr>
          <w:lang w:val="pt-PT"/>
        </w:rPr>
        <w:t>rexistro</w:t>
      </w:r>
      <w:proofErr w:type="spellEnd"/>
      <w:r w:rsidRPr="00A940A7">
        <w:rPr>
          <w:lang w:val="pt-PT"/>
        </w:rPr>
        <w:t>.</w:t>
      </w:r>
    </w:p>
    <w:p w:rsidR="00F62FB2" w:rsidRDefault="00000000" w:rsidP="00A940A7">
      <w:pPr>
        <w:jc w:val="both"/>
      </w:pPr>
      <w:r>
        <w:t xml:space="preserve">Este </w:t>
      </w:r>
      <w:proofErr w:type="spellStart"/>
      <w:r>
        <w:t>sistema</w:t>
      </w:r>
      <w:proofErr w:type="spellEnd"/>
      <w:r>
        <w:t xml:space="preserve"> </w:t>
      </w:r>
      <w:proofErr w:type="spellStart"/>
      <w:r>
        <w:t>busca</w:t>
      </w:r>
      <w:proofErr w:type="spellEnd"/>
      <w:r>
        <w:t xml:space="preserve"> </w:t>
      </w:r>
      <w:proofErr w:type="spellStart"/>
      <w:r>
        <w:t>garantir</w:t>
      </w:r>
      <w:proofErr w:type="spellEnd"/>
      <w:r>
        <w:t xml:space="preserve"> transparencia, equidade e seguridade xurídica.</w:t>
      </w:r>
    </w:p>
    <w:sectPr w:rsidR="00F62FB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94690105">
    <w:abstractNumId w:val="8"/>
  </w:num>
  <w:num w:numId="2" w16cid:durableId="2054767531">
    <w:abstractNumId w:val="6"/>
  </w:num>
  <w:num w:numId="3" w16cid:durableId="1610969521">
    <w:abstractNumId w:val="5"/>
  </w:num>
  <w:num w:numId="4" w16cid:durableId="1668166286">
    <w:abstractNumId w:val="4"/>
  </w:num>
  <w:num w:numId="5" w16cid:durableId="290786664">
    <w:abstractNumId w:val="7"/>
  </w:num>
  <w:num w:numId="6" w16cid:durableId="678657629">
    <w:abstractNumId w:val="3"/>
  </w:num>
  <w:num w:numId="7" w16cid:durableId="1270353916">
    <w:abstractNumId w:val="2"/>
  </w:num>
  <w:num w:numId="8" w16cid:durableId="1295718130">
    <w:abstractNumId w:val="1"/>
  </w:num>
  <w:num w:numId="9" w16cid:durableId="603072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940A7"/>
    <w:rsid w:val="00AA1D8D"/>
    <w:rsid w:val="00AF1FC1"/>
    <w:rsid w:val="00B47730"/>
    <w:rsid w:val="00CB0664"/>
    <w:rsid w:val="00F62FB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EAF510"/>
  <w14:defaultImageDpi w14:val="300"/>
  <w15:docId w15:val="{EFCDEDF8-8304-4D41-B90E-52DF7ED1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2026-01-07T09:56:00Z</dcterms:modified>
  <cp:category/>
</cp:coreProperties>
</file>